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0"/>
        <w:jc w:val="center"/>
      </w:pPr>
      <w:r>
        <w:rPr>
          <w:rFonts w:ascii="Segoe UI" w:hAnsi="Segoe UI"/>
          <w:b/>
          <w:color w:val="2B579A"/>
          <w:sz w:val="48"/>
        </w:rPr>
        <w:t>SSMS (SQL Server / T-SQL) Syntax Cheatsheet</w:t>
      </w:r>
    </w:p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1. Database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CREATE DATABASE DatabaseName;</w:t>
              <w:br/>
              <w:t>USE DatabaseName;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2. Create Table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CREATE TABLE TableName (</w:t>
              <w:br/>
              <w:t xml:space="preserve">    ColumnID INT PRIMARY KEY,</w:t>
              <w:br/>
              <w:t xml:space="preserve">    Name VARCHAR(100) NOT NULL,</w:t>
              <w:br/>
              <w:t xml:space="preserve">    Email VARCHAR(100) UNIQUE,</w:t>
              <w:br/>
              <w:t xml:space="preserve">    Age INT CHECK (Age &gt; 0),</w:t>
              <w:br/>
              <w:t xml:space="preserve">    Status VARCHAR(20) DEFAULT 'Active'</w:t>
              <w:br/>
              <w:t>);</w:t>
              <w:br/>
              <w:br/>
              <w:t>-- With named constraints:</w:t>
              <w:br/>
              <w:t>CREATE TABLE TableName (</w:t>
              <w:br/>
              <w:t xml:space="preserve">    ID INT,</w:t>
              <w:br/>
              <w:t xml:space="preserve">    Name VARCHAR(100) NOT NULL,</w:t>
              <w:br/>
              <w:t xml:space="preserve">    Amount DECIMAL(10,2),</w:t>
              <w:br/>
              <w:t xml:space="preserve">    </w:t>
              <w:br/>
              <w:t xml:space="preserve">    CONSTRAINT pk_table PRIMARY KEY (ID),</w:t>
              <w:br/>
              <w:t xml:space="preserve">    CONSTRAINT chk_amount CHECK (Amount &gt;= 0)</w:t>
              <w:br/>
              <w:t>);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3. Foreign Key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Parent table first:</w:t>
              <w:br/>
              <w:t>CREATE TABLE Parent (</w:t>
              <w:br/>
              <w:t xml:space="preserve">    ParentID INT PRIMARY KEY,</w:t>
              <w:br/>
              <w:t xml:space="preserve">    ParentName VARCHAR(100) NOT NULL</w:t>
              <w:br/>
              <w:t>);</w:t>
              <w:br/>
              <w:br/>
              <w:t>-- Child table:</w:t>
              <w:br/>
              <w:t>CREATE TABLE Child (</w:t>
              <w:br/>
              <w:t xml:space="preserve">    ChildID INT PRIMARY KEY,</w:t>
              <w:br/>
              <w:t xml:space="preserve">    ParentID INT,</w:t>
              <w:br/>
              <w:t xml:space="preserve">    </w:t>
              <w:br/>
              <w:t xml:space="preserve">    CONSTRAINT fk_child_parent</w:t>
              <w:br/>
              <w:t xml:space="preserve">        FOREIGN KEY (ParentID) REFERENCES Parent(ParentID)</w:t>
              <w:br/>
              <w:t>);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4. ALTER TABLE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Add column:</w:t>
              <w:br/>
              <w:t>ALTER TABLE TableName</w:t>
              <w:br/>
              <w:t>ADD ColumnName VARCHAR(100);</w:t>
              <w:br/>
              <w:br/>
              <w:t>-- Change column:</w:t>
              <w:br/>
              <w:t>ALTER TABLE TableName</w:t>
              <w:br/>
              <w:t>ALTER COLUMN ColumnName VARCHAR(150);</w:t>
              <w:br/>
              <w:br/>
              <w:t>-- Drop column:</w:t>
              <w:br/>
              <w:t>ALTER TABLE TableName</w:t>
              <w:br/>
              <w:t>DROP COLUMN ColumnName;</w:t>
              <w:br/>
              <w:br/>
              <w:t>-- Add constraint:</w:t>
              <w:br/>
              <w:t>ALTER TABLE TableName</w:t>
              <w:br/>
              <w:t>ADD CONSTRAINT constraint_name CHECK (ColumnName &gt;= 0);</w:t>
              <w:br/>
              <w:br/>
              <w:t>-- Add foreign key:</w:t>
              <w:br/>
              <w:t>ALTER TABLE ChildTable</w:t>
              <w:br/>
              <w:t>ADD CONSTRAINT fk_name</w:t>
              <w:br/>
              <w:t>FOREIGN KEY (ParentID) REFERENCES ParentTable(ParentID);</w:t>
              <w:br/>
              <w:br/>
              <w:t>-- Drop constraint:</w:t>
              <w:br/>
              <w:t>ALTER TABLE TableName</w:t>
              <w:br/>
              <w:t>DROP CONSTRAINT constraint_name;</w:t>
              <w:br/>
              <w:br/>
              <w:t>-- Drop table:</w:t>
              <w:br/>
              <w:t>DROP TABLE TableName;</w:t>
              <w:br/>
              <w:br/>
              <w:t>-- Truncate table:</w:t>
              <w:br/>
              <w:t>TRUNCATE TABLE TableName;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5. INSERT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Single row:</w:t>
              <w:br/>
              <w:t>INSERT INTO TableName (Col1, Col2, Col3)</w:t>
              <w:br/>
              <w:t>VALUES (1, 'Ali', 5000);</w:t>
              <w:br/>
              <w:br/>
              <w:t>-- Multiple rows:</w:t>
              <w:br/>
              <w:t>INSERT INTO TableName (Col1, Col2, Col3)</w:t>
              <w:br/>
              <w:t>VALUES</w:t>
              <w:br/>
              <w:t>(1, 'Ali', 5000),</w:t>
              <w:br/>
              <w:t>(2, 'Sara', 7000),</w:t>
              <w:br/>
              <w:t>(3, 'Ahmed', 6000);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6. UPDATE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Single column:</w:t>
              <w:br/>
              <w:t>UPDATE TableName</w:t>
              <w:br/>
              <w:t>SET ColumnName = NewValue</w:t>
              <w:br/>
              <w:t>WHERE ID = 1;</w:t>
              <w:br/>
              <w:br/>
              <w:t>-- Multiple columns:</w:t>
              <w:br/>
              <w:t>UPDATE TableName</w:t>
              <w:br/>
              <w:t>SET Col1 = 'New Value',</w:t>
              <w:br/>
              <w:t xml:space="preserve">    Col2 = 5000</w:t>
              <w:br/>
              <w:t>WHERE ID = 1;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7. DELETE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With WHERE:</w:t>
              <w:br/>
              <w:t>DELETE FROM TableName</w:t>
              <w:br/>
              <w:t>WHERE ID = 1;</w:t>
              <w:br/>
              <w:br/>
              <w:t>-- Without WHERE (deletes all rows):</w:t>
              <w:br/>
              <w:t>DELETE FROM TableName;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8. SELECT Basics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Select all:</w:t>
              <w:br/>
              <w:t>SELECT *</w:t>
              <w:br/>
              <w:t>FROM TableName;</w:t>
              <w:br/>
              <w:br/>
              <w:t>-- Specific columns:</w:t>
              <w:br/>
              <w:t>SELECT Col1, Col2</w:t>
              <w:br/>
              <w:t>FROM TableName;</w:t>
              <w:br/>
              <w:br/>
              <w:t>-- Alias:</w:t>
              <w:br/>
              <w:t>SELECT Col1 AS NewName</w:t>
              <w:br/>
              <w:t>FROM TableName;</w:t>
              <w:br/>
              <w:br/>
              <w:t>-- WHERE:</w:t>
              <w:br/>
              <w:t>SELECT *</w:t>
              <w:br/>
              <w:t>FROM TableName</w:t>
              <w:br/>
              <w:t>WHERE Age &gt; 18;</w:t>
              <w:br/>
              <w:br/>
              <w:t>-- AND / OR:</w:t>
              <w:br/>
              <w:t>SELECT *</w:t>
              <w:br/>
              <w:t>FROM TableName</w:t>
              <w:br/>
              <w:t>WHERE Age &gt; 18 AND Status = 'Active';</w:t>
              <w:br/>
              <w:br/>
              <w:t>-- LIKE:</w:t>
              <w:br/>
              <w:t>SELECT *</w:t>
              <w:br/>
              <w:t>FROM TableName</w:t>
              <w:br/>
              <w:t>WHERE Name LIKE 'A%';</w:t>
              <w:br/>
              <w:br/>
              <w:t>-- BETWEEN:</w:t>
              <w:br/>
              <w:t>SELECT *</w:t>
              <w:br/>
              <w:t>FROM TableName</w:t>
              <w:br/>
              <w:t>WHERE Amount BETWEEN 1000 AND 3000;</w:t>
              <w:br/>
              <w:br/>
              <w:t>-- IN:</w:t>
              <w:br/>
              <w:t>SELECT *</w:t>
              <w:br/>
              <w:t>FROM TableName</w:t>
              <w:br/>
              <w:t>WHERE ID IN (1, 2, 3);</w:t>
              <w:br/>
              <w:br/>
              <w:t>-- NULL / NOT NULL:</w:t>
              <w:br/>
              <w:t>SELECT *</w:t>
              <w:br/>
              <w:t>FROM TableName</w:t>
              <w:br/>
              <w:t>WHERE Email IS NULL;</w:t>
              <w:br/>
              <w:br/>
              <w:t>SELECT *</w:t>
              <w:br/>
              <w:t>FROM TableName</w:t>
              <w:br/>
              <w:t>WHERE Email IS NOT NULL;</w:t>
              <w:br/>
              <w:br/>
              <w:t>-- ORDER BY:</w:t>
              <w:br/>
              <w:t>SELECT *</w:t>
              <w:br/>
              <w:t>FROM TableName</w:t>
              <w:br/>
              <w:t>ORDER BY ColumnName DESC;</w:t>
              <w:br/>
              <w:br/>
              <w:t>-- TOP:</w:t>
              <w:br/>
              <w:t>SELECT TOP 1 *</w:t>
              <w:br/>
              <w:t>FROM TableName</w:t>
              <w:br/>
              <w:t>ORDER BY Amount DESC;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9. Joins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Inner join:</w:t>
              <w:br/>
              <w:t>SELECT a.Col1, b.Col2</w:t>
              <w:br/>
              <w:t>FROM TableA a</w:t>
              <w:br/>
              <w:t>JOIN TableB b</w:t>
              <w:br/>
              <w:t>ON a.ID = b.ID;</w:t>
              <w:br/>
              <w:br/>
              <w:t>-- Left join:</w:t>
              <w:br/>
              <w:t>SELECT a.Col1, b.Col2</w:t>
              <w:br/>
              <w:t>FROM TableA a</w:t>
              <w:br/>
              <w:t>LEFT JOIN TableB b</w:t>
              <w:br/>
              <w:t>ON a.ID = b.ID;</w:t>
              <w:br/>
              <w:br/>
              <w:t>-- Find rows with no match:</w:t>
              <w:br/>
              <w:t>SELECT a.*</w:t>
              <w:br/>
              <w:t>FROM TableA a</w:t>
              <w:br/>
              <w:t>LEFT JOIN TableB b</w:t>
              <w:br/>
              <w:t>ON a.ID = b.ID</w:t>
              <w:br/>
              <w:t>WHERE b.ID IS NULL;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10. GROUP BY / HAVING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Count per group:</w:t>
              <w:br/>
              <w:t>SELECT ColumnName, COUNT(*) AS Total</w:t>
              <w:br/>
              <w:t>FROM TableName</w:t>
              <w:br/>
              <w:t>GROUP BY ColumnName;</w:t>
              <w:br/>
              <w:br/>
              <w:t>-- With HAVING:</w:t>
              <w:br/>
              <w:t>SELECT ColumnName, COUNT(*) AS Total</w:t>
              <w:br/>
              <w:t>FROM TableName</w:t>
              <w:br/>
              <w:t>GROUP BY ColumnName</w:t>
              <w:br/>
              <w:t>HAVING COUNT(*) &gt; 1;</w:t>
              <w:br/>
              <w:br/>
              <w:t>-- Aggregates:</w:t>
              <w:br/>
              <w:t xml:space="preserve">SELECT </w:t>
              <w:br/>
              <w:t xml:space="preserve">    COUNT(*) AS TotalRows,</w:t>
              <w:br/>
              <w:t xml:space="preserve">    SUM(Amount) AS TotalAmount,</w:t>
              <w:br/>
              <w:t xml:space="preserve">    AVG(Amount) AS AverageAmount,</w:t>
              <w:br/>
              <w:t xml:space="preserve">    MIN(Amount) AS MinimumAmount,</w:t>
              <w:br/>
              <w:t xml:space="preserve">    MAX(Amount) AS MaximumAmount</w:t>
              <w:br/>
              <w:t>FROM TableName;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11. Subquery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Scalar subquery:</w:t>
              <w:br/>
              <w:t>SELECT *</w:t>
              <w:br/>
              <w:t>FROM TableName</w:t>
              <w:br/>
              <w:t>WHERE Amount &gt; (</w:t>
              <w:br/>
              <w:t xml:space="preserve">    SELECT AVG(Amount)</w:t>
              <w:br/>
              <w:t xml:space="preserve">    FROM TableName</w:t>
              <w:br/>
              <w:t>);</w:t>
              <w:br/>
              <w:br/>
              <w:t>-- Subquery with IN:</w:t>
              <w:br/>
              <w:t>SELECT *</w:t>
              <w:br/>
              <w:t>FROM TableName</w:t>
              <w:br/>
              <w:t>WHERE ID IN (</w:t>
              <w:br/>
              <w:t xml:space="preserve">    SELECT ID</w:t>
              <w:br/>
              <w:t xml:space="preserve">    FROM OtherTable</w:t>
              <w:br/>
              <w:t>);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12. Variables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Declare and SET:</w:t>
              <w:br/>
              <w:t>DECLARE @x INT;</w:t>
              <w:br/>
              <w:t>SET @x = 10;</w:t>
              <w:br/>
              <w:t>SELECT @x AS Value;</w:t>
              <w:br/>
              <w:br/>
              <w:t>-- Declare and assign:</w:t>
              <w:br/>
              <w:t>DECLARE @name VARCHAR(50) = 'Ali';</w:t>
              <w:br/>
              <w:t>PRINT @name;</w:t>
              <w:br/>
              <w:br/>
              <w:t>-- Print number (cast is required):</w:t>
              <w:br/>
              <w:t>DECLARE @age INT = 20;</w:t>
              <w:br/>
              <w:t>PRINT 'Age is: ' + CAST(@age AS VARCHAR);</w:t>
              <w:br/>
              <w:br/>
              <w:t>-- Assign from table:</w:t>
              <w:br/>
              <w:t>DECLARE @fee DECIMAL(10,2);</w:t>
              <w:br/>
              <w:t>SELECT @fee = ConsultationFee</w:t>
              <w:br/>
              <w:t>FROM Doctors</w:t>
              <w:br/>
              <w:t>WHERE DoctorID = 1;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13. IF ELSE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DECLARE @fee INT = 4000;</w:t>
              <w:br/>
              <w:br/>
              <w:t>IF @fee &gt; 3000</w:t>
              <w:br/>
              <w:t>BEGIN</w:t>
              <w:br/>
              <w:t xml:space="preserve">    PRINT 'Expensive';</w:t>
              <w:br/>
              <w:t>END</w:t>
              <w:br/>
              <w:t>ELSE</w:t>
              <w:br/>
              <w:t>BEGIN</w:t>
              <w:br/>
              <w:t xml:space="preserve">    PRINT 'Normal';</w:t>
              <w:br/>
              <w:t>END;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14. CASE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 xml:space="preserve">SELECT </w:t>
              <w:br/>
              <w:t xml:space="preserve">    Name,</w:t>
              <w:br/>
              <w:t xml:space="preserve">    Amount,</w:t>
              <w:br/>
              <w:t xml:space="preserve">    CASE</w:t>
              <w:br/>
              <w:t xml:space="preserve">        WHEN Amount &gt;= 3000 THEN 'High'</w:t>
              <w:br/>
              <w:t xml:space="preserve">        WHEN Amount &gt;= 1500 THEN 'Medium'</w:t>
              <w:br/>
              <w:t xml:space="preserve">        ELSE 'Low'</w:t>
              <w:br/>
              <w:t xml:space="preserve">    END AS Category</w:t>
              <w:br/>
              <w:t>FROM TableName;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15. WHILE loop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DECLARE @i INT = 1;</w:t>
              <w:br/>
              <w:br/>
              <w:t>WHILE @i &lt;= 5</w:t>
              <w:br/>
              <w:t>BEGIN</w:t>
              <w:br/>
              <w:t xml:space="preserve">    PRINT CAST(@i AS VARCHAR);</w:t>
              <w:br/>
              <w:t xml:space="preserve">    SET @i = @i + 1;</w:t>
              <w:br/>
              <w:t>END;</w:t>
              <w:br/>
              <w:br/>
              <w:t>-- BREAK:</w:t>
              <w:br/>
              <w:t>IF @i = 3</w:t>
              <w:br/>
              <w:t xml:space="preserve">    BREAK;</w:t>
              <w:br/>
              <w:br/>
              <w:t>-- CONTINUE:</w:t>
              <w:br/>
              <w:t>IF @i = 3</w:t>
              <w:br/>
              <w:t>BEGIN</w:t>
              <w:br/>
              <w:t xml:space="preserve">    SET @i = @i + 1;</w:t>
              <w:br/>
              <w:t xml:space="preserve">    CONTINUE;</w:t>
              <w:br/>
              <w:t>END;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16. Stored Procedure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No parameter:</w:t>
              <w:br/>
              <w:t>CREATE PROCEDURE ProcedureName</w:t>
              <w:br/>
              <w:t>AS</w:t>
              <w:br/>
              <w:t>BEGIN</w:t>
              <w:br/>
              <w:t xml:space="preserve">    SELECT * FROM TableName;</w:t>
              <w:br/>
              <w:t>END;</w:t>
              <w:br/>
              <w:br/>
              <w:t>-- Execute no param:</w:t>
              <w:br/>
              <w:t>EXEC ProcedureName;</w:t>
              <w:br/>
              <w:br/>
              <w:t>-- With parameter:</w:t>
              <w:br/>
              <w:t>CREATE PROCEDURE GetByID</w:t>
              <w:br/>
              <w:t xml:space="preserve">    @ID INT</w:t>
              <w:br/>
              <w:t>AS</w:t>
              <w:br/>
              <w:t>BEGIN</w:t>
              <w:br/>
              <w:t xml:space="preserve">    SELECT * FROM TableName WHERE ID = @ID;</w:t>
              <w:br/>
              <w:t>END;</w:t>
              <w:br/>
              <w:br/>
              <w:t>-- Execute with param:</w:t>
              <w:br/>
              <w:t>EXEC GetByID @ID = 1;</w:t>
              <w:br/>
              <w:br/>
              <w:t>-- Update procedure:</w:t>
              <w:br/>
              <w:t>CREATE PROCEDURE UpdateStatus</w:t>
              <w:br/>
              <w:t xml:space="preserve">    @ID INT,</w:t>
              <w:br/>
              <w:t xml:space="preserve">    @NewStatus VARCHAR(20)</w:t>
              <w:br/>
              <w:t>AS</w:t>
              <w:br/>
              <w:t>BEGIN</w:t>
              <w:br/>
              <w:t xml:space="preserve">    UPDATE TableName SET Status = @NewStatus WHERE ID = @ID;</w:t>
              <w:br/>
              <w:t>END;</w:t>
              <w:br/>
              <w:br/>
              <w:t>-- Output parameter:</w:t>
              <w:br/>
              <w:t>CREATE PROCEDURE GetCount</w:t>
              <w:br/>
              <w:t xml:space="preserve">    @ID INT,</w:t>
              <w:br/>
              <w:t xml:space="preserve">    @Total INT OUTPUT</w:t>
              <w:br/>
              <w:t>AS</w:t>
              <w:br/>
              <w:t>BEGIN</w:t>
              <w:br/>
              <w:t xml:space="preserve">    SELECT @Total = COUNT(*) FROM TableName WHERE ID = @ID;</w:t>
              <w:br/>
              <w:t>END;</w:t>
              <w:br/>
              <w:br/>
              <w:t>-- Execute output parameter:</w:t>
              <w:br/>
              <w:t>DECLARE @Result INT;</w:t>
              <w:br/>
              <w:t>EXEC GetCount @ID = 1, @Total = @Result OUTPUT;</w:t>
              <w:br/>
              <w:t>SELECT @Result AS Total;</w:t>
              <w:br/>
              <w:br/>
              <w:t>-- Drop procedure:</w:t>
              <w:br/>
              <w:t>DROP PROCEDURE ProcedureName;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17. Function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Scalar function:</w:t>
              <w:br/>
              <w:t>CREATE FUNCTION FunctionName (@x DECIMAL(10,2))</w:t>
              <w:br/>
              <w:t>RETURNS DECIMAL(10,2)</w:t>
              <w:br/>
              <w:t>AS</w:t>
              <w:br/>
              <w:t>BEGIN</w:t>
              <w:br/>
              <w:t xml:space="preserve">    DECLARE @result DECIMAL(10,2);</w:t>
              <w:br/>
              <w:t xml:space="preserve">    SET @result = @x * 1.10;</w:t>
              <w:br/>
              <w:t xml:space="preserve">    RETURN @result;</w:t>
              <w:br/>
              <w:t>END;</w:t>
              <w:br/>
              <w:br/>
              <w:t>-- Call function:</w:t>
              <w:br/>
              <w:t>SELECT dbo.FunctionName(1000) AS Result;</w:t>
              <w:br/>
              <w:br/>
              <w:t>-- Use in query:</w:t>
              <w:br/>
              <w:t xml:space="preserve">SELECT </w:t>
              <w:br/>
              <w:t xml:space="preserve">    Name,</w:t>
              <w:br/>
              <w:t xml:space="preserve">    Amount,</w:t>
              <w:br/>
              <w:t xml:space="preserve">    dbo.FunctionName(Amount) AS NewAmount</w:t>
              <w:br/>
              <w:t>FROM TableName;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18. Trigger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Create log table:</w:t>
              <w:br/>
              <w:t>CREATE TABLE LogTable (</w:t>
              <w:br/>
              <w:t xml:space="preserve">    LogID INT IDENTITY(1,1) PRIMARY KEY,</w:t>
              <w:br/>
              <w:t xml:space="preserve">    RecordID INT,</w:t>
              <w:br/>
              <w:t xml:space="preserve">    ActionType VARCHAR(20),</w:t>
              <w:br/>
              <w:t xml:space="preserve">    ActionDate DATETIME DEFAULT GETDATE()</w:t>
              <w:br/>
              <w:t>);</w:t>
              <w:br/>
              <w:br/>
              <w:t>-- AFTER INSERT trigger:</w:t>
              <w:br/>
              <w:t>CREATE TRIGGER trg_Table_Insert</w:t>
              <w:br/>
              <w:t>ON TableName</w:t>
              <w:br/>
              <w:t>AFTER INSERT</w:t>
              <w:br/>
              <w:t>AS</w:t>
              <w:br/>
              <w:t>BEGIN</w:t>
              <w:br/>
              <w:t xml:space="preserve">    INSERT INTO LogTable (RecordID, ActionType)</w:t>
              <w:br/>
              <w:t xml:space="preserve">    SELECT ID, 'INSERT' FROM inserted;</w:t>
              <w:br/>
              <w:t>END;</w:t>
              <w:br/>
              <w:br/>
              <w:t>-- AFTER DELETE trigger:</w:t>
              <w:br/>
              <w:t>CREATE TRIGGER trg_Table_Delete</w:t>
              <w:br/>
              <w:t>ON TableName</w:t>
              <w:br/>
              <w:t>AFTER DELETE</w:t>
              <w:br/>
              <w:t>AS</w:t>
              <w:br/>
              <w:t>BEGIN</w:t>
              <w:br/>
              <w:t xml:space="preserve">    INSERT INTO LogTable (RecordID, ActionType)</w:t>
              <w:br/>
              <w:t xml:space="preserve">    SELECT ID, 'DELETE' FROM deleted;</w:t>
              <w:br/>
              <w:t>END;</w:t>
              <w:br/>
              <w:br/>
              <w:t>-- AFTER UPDATE trigger:</w:t>
              <w:br/>
              <w:t>CREATE TRIGGER trg_Table_Update</w:t>
              <w:br/>
              <w:t>ON TableName</w:t>
              <w:br/>
              <w:t>AFTER UPDATE</w:t>
              <w:br/>
              <w:t>AS</w:t>
              <w:br/>
              <w:t>BEGIN</w:t>
              <w:br/>
              <w:t xml:space="preserve">    INSERT INTO LogTable (RecordID, ActionType)</w:t>
              <w:br/>
              <w:t xml:space="preserve">    SELECT ID, 'UPDATE' FROM inserted;</w:t>
              <w:br/>
              <w:t>END;</w:t>
              <w:br/>
              <w:br/>
              <w:t>-- Update audit with old/new values:</w:t>
              <w:br/>
              <w:t>CREATE TRIGGER trg_Table_Update</w:t>
              <w:br/>
              <w:t>ON TableName</w:t>
              <w:br/>
              <w:t>AFTER UPDATE</w:t>
              <w:br/>
              <w:t>AS</w:t>
              <w:br/>
              <w:t>BEGIN</w:t>
              <w:br/>
              <w:t xml:space="preserve">    SELECT </w:t>
              <w:br/>
              <w:t xml:space="preserve">        d.ID,</w:t>
              <w:br/>
              <w:t xml:space="preserve">        d.ColumnName AS OldValue,</w:t>
              <w:br/>
              <w:t xml:space="preserve">        i.ColumnName AS NewValue</w:t>
              <w:br/>
              <w:t xml:space="preserve">    FROM deleted d</w:t>
              <w:br/>
              <w:t xml:space="preserve">    JOIN inserted i ON d.ID = i.ID;</w:t>
              <w:br/>
              <w:t>END;</w:t>
              <w:br/>
              <w:br/>
              <w:t>-- INSTEAD OF trigger:</w:t>
              <w:br/>
              <w:t>CREATE TRIGGER trg_Prevent_Delete</w:t>
              <w:br/>
              <w:t>ON TableName</w:t>
              <w:br/>
              <w:t>INSTEAD OF DELETE</w:t>
              <w:br/>
              <w:t>AS</w:t>
              <w:br/>
              <w:t>BEGIN</w:t>
              <w:br/>
              <w:t xml:space="preserve">    PRINT 'Delete is not allowed';</w:t>
              <w:br/>
              <w:t>END;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19. Transaction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Basic commit:</w:t>
              <w:br/>
              <w:t>BEGIN TRANSACTION;</w:t>
              <w:br/>
              <w:t>UPDATE TableName SET ColumnName = 'Value' WHERE ID = 1;</w:t>
              <w:br/>
              <w:t>COMMIT;</w:t>
              <w:br/>
              <w:br/>
              <w:t>-- Rollback:</w:t>
              <w:br/>
              <w:t>BEGIN TRANSACTION;</w:t>
              <w:br/>
              <w:t>UPDATE TableName SET ColumnName = 'Value' WHERE ID = 1;</w:t>
              <w:br/>
              <w:t>ROLLBACK;</w:t>
              <w:br/>
              <w:br/>
              <w:t>-- Savepoint:</w:t>
              <w:br/>
              <w:t>BEGIN TRANSACTION;</w:t>
              <w:br/>
              <w:t>UPDATE TableName SET ColumnName = 'A' WHERE ID = 1;</w:t>
              <w:br/>
              <w:t>SAVE TRANSACTION SavePoint1;</w:t>
              <w:br/>
              <w:t>UPDATE TableName SET ColumnName = 'B' WHERE ID = 2;</w:t>
              <w:br/>
              <w:t>ROLLBACK TRANSACTION SavePoint1;</w:t>
              <w:br/>
              <w:t>COMMIT;</w:t>
              <w:br/>
              <w:br/>
              <w:t>-- TRY CATCH transaction:</w:t>
              <w:br/>
              <w:t>BEGIN TRY</w:t>
              <w:br/>
              <w:t xml:space="preserve">    BEGIN TRANSACTION;</w:t>
              <w:br/>
              <w:t xml:space="preserve">    -- INSERT / UPDATE / DELETE here</w:t>
              <w:br/>
              <w:t xml:space="preserve">    COMMIT;</w:t>
              <w:br/>
              <w:t xml:space="preserve">    PRINT 'Transaction successful';</w:t>
              <w:br/>
              <w:t>END TRY</w:t>
              <w:br/>
              <w:t>BEGIN CATCH</w:t>
              <w:br/>
              <w:t xml:space="preserve">    IF @@TRANCOUNT &gt; 0</w:t>
              <w:br/>
              <w:t xml:space="preserve">        ROLLBACK;</w:t>
              <w:br/>
              <w:t xml:space="preserve">    PRINT 'Transaction failed';</w:t>
              <w:br/>
              <w:t xml:space="preserve">    PRINT ERROR_MESSAGE();</w:t>
              <w:br/>
              <w:t>END CATCH;</w:t>
              <w:br/>
              <w:br/>
              <w:t>-- Procedure with transaction:</w:t>
              <w:br/>
              <w:t>CREATE PROCEDURE ProcedureName</w:t>
              <w:br/>
              <w:t xml:space="preserve">    @ID INT</w:t>
              <w:br/>
              <w:t>AS</w:t>
              <w:br/>
              <w:t>BEGIN</w:t>
              <w:br/>
              <w:t xml:space="preserve">    BEGIN TRY</w:t>
              <w:br/>
              <w:t xml:space="preserve">        BEGIN TRANSACTION;</w:t>
              <w:br/>
              <w:t xml:space="preserve">        -- DML statements here</w:t>
              <w:br/>
              <w:t xml:space="preserve">        COMMIT;</w:t>
              <w:br/>
              <w:t xml:space="preserve">        PRINT 'Success';</w:t>
              <w:br/>
              <w:t xml:space="preserve">    END TRY</w:t>
              <w:br/>
              <w:t xml:space="preserve">    BEGIN CATCH</w:t>
              <w:br/>
              <w:t xml:space="preserve">        IF @@TRANCOUNT &gt; 0</w:t>
              <w:br/>
              <w:t xml:space="preserve">            ROLLBACK;</w:t>
              <w:br/>
              <w:t xml:space="preserve">        PRINT ERROR_MESSAGE();</w:t>
              <w:br/>
              <w:t xml:space="preserve">    END CATCH;</w:t>
              <w:br/>
              <w:t>END;</w:t>
              <w:br/>
              <w:br/>
              <w:t>-- Throw manual error:</w:t>
              <w:br/>
              <w:t>THROW 50001, 'Custom error message', 1;</w:t>
              <w:br/>
              <w:br/>
              <w:t>-- Check existence:</w:t>
              <w:br/>
              <w:t>IF NOT EXISTS (SELECT 1 FROM TableName WHERE ID = @ID)</w:t>
              <w:br/>
              <w:t>BEGIN</w:t>
              <w:br/>
              <w:t xml:space="preserve">    THROW 50001, 'Record does not exist', 1;</w:t>
              <w:br/>
              <w:t>END;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20. Cursor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Basic cursor:</w:t>
              <w:br/>
              <w:t>DECLARE @Name VARCHAR(100);</w:t>
              <w:br/>
              <w:t>DECLARE cur CURSOR FOR SELECT Name FROM TableName;</w:t>
              <w:br/>
              <w:t>OPEN cur;</w:t>
              <w:br/>
              <w:t>FETCH NEXT FROM cur INTO @Name;</w:t>
              <w:br/>
              <w:t>WHILE @@FETCH_STATUS = 0</w:t>
              <w:br/>
              <w:t>BEGIN</w:t>
              <w:br/>
              <w:t xml:space="preserve">    PRINT @Name;</w:t>
              <w:br/>
              <w:t xml:space="preserve">    FETCH NEXT FROM cur INTO @Name;</w:t>
              <w:br/>
              <w:t>END;</w:t>
              <w:br/>
              <w:t>CLOSE cur;</w:t>
              <w:br/>
              <w:t>DEALLOCATE cur;</w:t>
              <w:br/>
              <w:br/>
              <w:t>-- Cursor with two columns:</w:t>
              <w:br/>
              <w:t>DECLARE @Name VARCHAR(100);</w:t>
              <w:br/>
              <w:t>DECLARE @Type VARCHAR(100);</w:t>
              <w:br/>
              <w:t>DECLARE cur CURSOR FOR SELECT Name, Type FROM TableName;</w:t>
              <w:br/>
              <w:t>OPEN cur;</w:t>
              <w:br/>
              <w:t>FETCH NEXT FROM cur INTO @Name, @Type;</w:t>
              <w:br/>
              <w:t>WHILE @@FETCH_STATUS = 0</w:t>
              <w:br/>
              <w:t>BEGIN</w:t>
              <w:br/>
              <w:t xml:space="preserve">    PRINT @Name + ' - ' + @Type;</w:t>
              <w:br/>
              <w:t xml:space="preserve">    FETCH NEXT FROM cur INTO @Name, @Type;</w:t>
              <w:br/>
              <w:t>END;</w:t>
              <w:br/>
              <w:t>CLOSE cur;</w:t>
              <w:br/>
              <w:t>DEALLOCATE cur;</w:t>
            </w:r>
          </w:p>
        </w:tc>
      </w:tr>
    </w:tbl>
    <w:p>
      <w:pPr>
        <w:pStyle w:val="Heading2"/>
        <w:spacing w:before="280" w:after="120"/>
      </w:pPr>
      <w:r>
        <w:rPr>
          <w:rFonts w:ascii="Segoe UI" w:hAnsi="Segoe UI"/>
          <w:b/>
          <w:color w:val="2B579A"/>
          <w:sz w:val="28"/>
        </w:rPr>
        <w:t>21. SQL Server-specific reminders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360"/>
      </w:tblGrid>
      <w:tr>
        <w:trPr>
          <w:cantSplit/>
        </w:trPr>
        <w:tc>
          <w:tcPr>
            <w:tcW w:type="dxa" w:w="9360"/>
            <w:shd w:fill="F2F2F2"/>
            <w:tcMar>
              <w:top w:w="80" w:type="dxa"/>
              <w:bottom w:w="80" w:type="dxa"/>
              <w:left w:w="150" w:type="dxa"/>
              <w:right w:w="150" w:type="dxa"/>
            </w:tcMar>
            <w:tcBorders>
              <w:left w:val="single" w:sz="24" w:space="0" w:color="5C5C5C"/>
              <w:top w:val="none"/>
              <w:bottom w:val="none"/>
              <w:right w:val="none"/>
            </w:tcBorders>
          </w:tcPr>
          <w:p>
            <w:pPr>
              <w:spacing w:before="0" w:after="0" w:line="276" w:lineRule="auto"/>
            </w:pPr>
            <w:r>
              <w:rPr>
                <w:rFonts w:ascii="Consolas" w:hAnsi="Consolas"/>
                <w:color w:val="1E1E1E"/>
                <w:sz w:val="19"/>
              </w:rPr>
              <w:t>-- 1. IDENTITY(1,1) instead of AUTO_INCREMENT</w:t>
              <w:br/>
              <w:t>-- 2. SELECT TOP 5 * instead of LIMIT 5</w:t>
              <w:br/>
              <w:t>-- 3. GETDATE() instead of NOW()</w:t>
              <w:br/>
              <w:t>-- 4. ALTER COLUMN instead of MODIFY COLUMN</w:t>
              <w:br/>
              <w:t>-- 5. SELECT dbo.FunctionName(5) instead of EXEC FunctionName 5</w:t>
              <w:br/>
              <w:t>-- 6. EXEC ProcedureName 5 instead of SELECT dbo.ProcedureName(5)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